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49841" w14:textId="0C211F9C" w:rsidR="00533357" w:rsidRPr="00686B5E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BE63DA">
        <w:rPr>
          <w:rFonts w:cs="Calibri"/>
          <w:b/>
          <w:bCs/>
          <w:color w:val="000000"/>
        </w:rPr>
        <w:t>1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09501F3E" w14:textId="77777777" w:rsidR="00FB70AE" w:rsidRDefault="00FB70AE" w:rsidP="00533357">
      <w:pPr>
        <w:pStyle w:val="Nagwek"/>
        <w:rPr>
          <w:rFonts w:cs="Calibri"/>
          <w:b/>
          <w:bCs/>
        </w:rPr>
      </w:pPr>
    </w:p>
    <w:p w14:paraId="54EB5F83" w14:textId="07F2D132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dołącza do oferty.</w:t>
      </w:r>
    </w:p>
    <w:p w14:paraId="64BC11D5" w14:textId="095DB262" w:rsidR="00533357" w:rsidRPr="00686B5E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1E051224" w14:textId="77777777" w:rsidR="00533357" w:rsidRDefault="00533357" w:rsidP="00533357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 w:rsidRPr="006B5FC8">
        <w:rPr>
          <w:rFonts w:ascii="Calibri" w:hAnsi="Calibri" w:cs="Calibri"/>
          <w:sz w:val="22"/>
          <w:szCs w:val="22"/>
        </w:rPr>
        <w:t>dnia ...............................</w:t>
      </w:r>
    </w:p>
    <w:p w14:paraId="4395A8EC" w14:textId="77777777" w:rsidR="00533357" w:rsidRDefault="00533357" w:rsidP="00533357">
      <w:pPr>
        <w:jc w:val="right"/>
        <w:rPr>
          <w:b/>
          <w:szCs w:val="20"/>
        </w:rPr>
      </w:pPr>
    </w:p>
    <w:p w14:paraId="741D0677" w14:textId="77777777" w:rsidR="00747A1A" w:rsidRPr="005D6E57" w:rsidRDefault="00747A1A" w:rsidP="00747A1A">
      <w:pPr>
        <w:spacing w:after="0"/>
        <w:ind w:left="4248" w:firstLine="708"/>
        <w:rPr>
          <w:b/>
          <w:sz w:val="24"/>
          <w:szCs w:val="24"/>
        </w:rPr>
      </w:pPr>
      <w:r w:rsidRPr="005D6E57">
        <w:rPr>
          <w:b/>
          <w:sz w:val="24"/>
          <w:szCs w:val="24"/>
        </w:rPr>
        <w:t xml:space="preserve">Kujawsko-Pomorskie </w:t>
      </w:r>
    </w:p>
    <w:p w14:paraId="188E0529" w14:textId="5AC483A9" w:rsidR="00747A1A" w:rsidRPr="005D6E57" w:rsidRDefault="00747A1A" w:rsidP="00747A1A">
      <w:pPr>
        <w:spacing w:after="0"/>
        <w:ind w:left="4248" w:firstLine="708"/>
        <w:rPr>
          <w:b/>
          <w:sz w:val="24"/>
          <w:szCs w:val="24"/>
        </w:rPr>
      </w:pPr>
      <w:r w:rsidRPr="005D6E57">
        <w:rPr>
          <w:b/>
          <w:sz w:val="24"/>
          <w:szCs w:val="24"/>
        </w:rPr>
        <w:t xml:space="preserve">Inwestycje Medyczne </w:t>
      </w:r>
      <w:r w:rsidR="0068278F">
        <w:rPr>
          <w:b/>
          <w:sz w:val="24"/>
          <w:szCs w:val="24"/>
        </w:rPr>
        <w:t>S</w:t>
      </w:r>
      <w:r w:rsidRPr="005D6E57">
        <w:rPr>
          <w:b/>
          <w:sz w:val="24"/>
          <w:szCs w:val="24"/>
        </w:rPr>
        <w:t>p. z o.</w:t>
      </w:r>
      <w:r>
        <w:rPr>
          <w:b/>
          <w:sz w:val="24"/>
          <w:szCs w:val="24"/>
        </w:rPr>
        <w:t xml:space="preserve"> </w:t>
      </w:r>
      <w:r w:rsidRPr="005D6E57">
        <w:rPr>
          <w:b/>
          <w:sz w:val="24"/>
          <w:szCs w:val="24"/>
        </w:rPr>
        <w:t>o.</w:t>
      </w:r>
    </w:p>
    <w:p w14:paraId="1B68A82D" w14:textId="77777777" w:rsidR="00747A1A" w:rsidRPr="005D6E57" w:rsidRDefault="00747A1A" w:rsidP="00747A1A">
      <w:pPr>
        <w:spacing w:after="0"/>
        <w:ind w:left="4248" w:firstLine="708"/>
        <w:rPr>
          <w:b/>
          <w:sz w:val="24"/>
          <w:szCs w:val="24"/>
        </w:rPr>
      </w:pPr>
      <w:r w:rsidRPr="005D6E57">
        <w:rPr>
          <w:b/>
          <w:sz w:val="24"/>
          <w:szCs w:val="24"/>
        </w:rPr>
        <w:t>ul. Plac Teatralny 2</w:t>
      </w:r>
    </w:p>
    <w:p w14:paraId="19087541" w14:textId="23339472" w:rsidR="00747A1A" w:rsidRDefault="00747A1A" w:rsidP="00747A1A">
      <w:pPr>
        <w:spacing w:after="0"/>
        <w:ind w:left="4248" w:firstLine="708"/>
        <w:rPr>
          <w:b/>
          <w:sz w:val="24"/>
          <w:szCs w:val="24"/>
        </w:rPr>
      </w:pPr>
      <w:r w:rsidRPr="005D6E57">
        <w:rPr>
          <w:b/>
          <w:sz w:val="24"/>
          <w:szCs w:val="24"/>
        </w:rPr>
        <w:t>87-100 Toruń</w:t>
      </w:r>
    </w:p>
    <w:p w14:paraId="0CD28F24" w14:textId="77777777" w:rsidR="00747A1A" w:rsidRPr="005D6E57" w:rsidRDefault="00747A1A" w:rsidP="00747A1A">
      <w:pPr>
        <w:spacing w:after="0"/>
        <w:ind w:left="4248" w:firstLine="708"/>
        <w:rPr>
          <w:b/>
          <w:sz w:val="24"/>
          <w:szCs w:val="24"/>
        </w:rPr>
      </w:pPr>
    </w:p>
    <w:p w14:paraId="66BBF183" w14:textId="0E93D30F" w:rsidR="00533357" w:rsidRPr="00533357" w:rsidRDefault="00533357" w:rsidP="00533357">
      <w:pPr>
        <w:jc w:val="center"/>
        <w:rPr>
          <w:b/>
          <w:sz w:val="28"/>
        </w:rPr>
      </w:pPr>
      <w:r w:rsidRPr="00C94D3D">
        <w:rPr>
          <w:b/>
          <w:sz w:val="28"/>
        </w:rPr>
        <w:t>Formularz ofert</w:t>
      </w:r>
      <w:r>
        <w:rPr>
          <w:b/>
          <w:sz w:val="28"/>
        </w:rPr>
        <w:t>owy</w:t>
      </w:r>
    </w:p>
    <w:p w14:paraId="532D153E" w14:textId="77777777" w:rsidR="00533357" w:rsidRPr="00E91F28" w:rsidRDefault="00533357" w:rsidP="00533357">
      <w:pPr>
        <w:pStyle w:val="Tekstprzypisukocowego"/>
        <w:numPr>
          <w:ilvl w:val="0"/>
          <w:numId w:val="97"/>
        </w:numPr>
        <w:ind w:left="284" w:hanging="295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b/>
          <w:color w:val="000000"/>
          <w:sz w:val="22"/>
          <w:szCs w:val="22"/>
        </w:rPr>
        <w:t>Oznaczenie Wykonawcy</w:t>
      </w:r>
      <w:r w:rsidRPr="00E91F28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394BF86" w14:textId="77777777" w:rsidR="00533357" w:rsidRPr="00E91F28" w:rsidRDefault="00533357" w:rsidP="00533357">
      <w:pPr>
        <w:pStyle w:val="Tekstprzypisukocowego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(</w:t>
      </w:r>
      <w:r w:rsidRPr="00E91F28">
        <w:rPr>
          <w:rFonts w:ascii="Calibri" w:hAnsi="Calibri" w:cs="Calibri"/>
          <w:sz w:val="22"/>
          <w:szCs w:val="22"/>
        </w:rPr>
        <w:t>W przypadku Wykonawców wspólnie ubiegających się o udzielenie zamówienia prosimy skopiować tabelę i uzupełnić dla każdego Wykonawcy oraz wskazać pełnomocnika Wykonawców).</w:t>
      </w:r>
    </w:p>
    <w:p w14:paraId="7C841C8B" w14:textId="77777777" w:rsidR="00533357" w:rsidRPr="0083349D" w:rsidRDefault="00533357" w:rsidP="00533357">
      <w:pPr>
        <w:autoSpaceDE w:val="0"/>
        <w:autoSpaceDN w:val="0"/>
        <w:adjustRightInd w:val="0"/>
        <w:jc w:val="both"/>
        <w:rPr>
          <w:rFonts w:cs="Calibri"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6838"/>
      </w:tblGrid>
      <w:tr w:rsidR="00533357" w:rsidRPr="0083349D" w14:paraId="75531BC9" w14:textId="77777777" w:rsidTr="002106BD">
        <w:tc>
          <w:tcPr>
            <w:tcW w:w="1985" w:type="dxa"/>
            <w:shd w:val="clear" w:color="auto" w:fill="auto"/>
            <w:vAlign w:val="center"/>
          </w:tcPr>
          <w:p w14:paraId="7347E86B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Pełna nazwa:</w:t>
            </w:r>
          </w:p>
        </w:tc>
        <w:tc>
          <w:tcPr>
            <w:tcW w:w="7053" w:type="dxa"/>
            <w:shd w:val="clear" w:color="auto" w:fill="auto"/>
            <w:vAlign w:val="center"/>
          </w:tcPr>
          <w:p w14:paraId="28AC4EAD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4CB84858" w14:textId="77777777" w:rsidTr="002106BD">
        <w:tc>
          <w:tcPr>
            <w:tcW w:w="1985" w:type="dxa"/>
            <w:shd w:val="clear" w:color="auto" w:fill="auto"/>
            <w:vAlign w:val="center"/>
          </w:tcPr>
          <w:p w14:paraId="105DDF2A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Adres siedziby:</w:t>
            </w:r>
          </w:p>
        </w:tc>
        <w:tc>
          <w:tcPr>
            <w:tcW w:w="7053" w:type="dxa"/>
            <w:shd w:val="clear" w:color="auto" w:fill="auto"/>
            <w:vAlign w:val="center"/>
          </w:tcPr>
          <w:p w14:paraId="7C470C85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74855619" w14:textId="77777777" w:rsidTr="002106BD">
        <w:tc>
          <w:tcPr>
            <w:tcW w:w="1985" w:type="dxa"/>
            <w:shd w:val="clear" w:color="auto" w:fill="auto"/>
            <w:vAlign w:val="center"/>
          </w:tcPr>
          <w:p w14:paraId="54BC45E3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Adres do korespondencji:</w:t>
            </w:r>
          </w:p>
        </w:tc>
        <w:tc>
          <w:tcPr>
            <w:tcW w:w="7053" w:type="dxa"/>
            <w:shd w:val="clear" w:color="auto" w:fill="auto"/>
            <w:vAlign w:val="center"/>
          </w:tcPr>
          <w:p w14:paraId="55D20136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38EA2091" w14:textId="77777777" w:rsidTr="002106BD">
        <w:tc>
          <w:tcPr>
            <w:tcW w:w="1985" w:type="dxa"/>
            <w:shd w:val="clear" w:color="auto" w:fill="auto"/>
            <w:vAlign w:val="center"/>
          </w:tcPr>
          <w:p w14:paraId="3A44E2FC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Telefon:</w:t>
            </w:r>
          </w:p>
        </w:tc>
        <w:tc>
          <w:tcPr>
            <w:tcW w:w="7053" w:type="dxa"/>
            <w:shd w:val="clear" w:color="auto" w:fill="auto"/>
            <w:vAlign w:val="center"/>
          </w:tcPr>
          <w:p w14:paraId="7FC4B895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42312535" w14:textId="77777777" w:rsidTr="002106BD">
        <w:tc>
          <w:tcPr>
            <w:tcW w:w="1985" w:type="dxa"/>
            <w:shd w:val="clear" w:color="auto" w:fill="auto"/>
            <w:vAlign w:val="center"/>
          </w:tcPr>
          <w:p w14:paraId="08F03F02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REGON:</w:t>
            </w:r>
          </w:p>
        </w:tc>
        <w:tc>
          <w:tcPr>
            <w:tcW w:w="7053" w:type="dxa"/>
            <w:shd w:val="clear" w:color="auto" w:fill="auto"/>
            <w:vAlign w:val="center"/>
          </w:tcPr>
          <w:p w14:paraId="03ADEB86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57F21A2F" w14:textId="77777777" w:rsidTr="002106BD">
        <w:tc>
          <w:tcPr>
            <w:tcW w:w="1985" w:type="dxa"/>
            <w:shd w:val="clear" w:color="auto" w:fill="auto"/>
            <w:vAlign w:val="center"/>
          </w:tcPr>
          <w:p w14:paraId="726D3E90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E-mail:</w:t>
            </w:r>
          </w:p>
        </w:tc>
        <w:tc>
          <w:tcPr>
            <w:tcW w:w="7053" w:type="dxa"/>
            <w:shd w:val="clear" w:color="auto" w:fill="auto"/>
            <w:vAlign w:val="center"/>
          </w:tcPr>
          <w:p w14:paraId="6406121F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</w:tbl>
    <w:p w14:paraId="7DE35EA1" w14:textId="77777777" w:rsidR="00533357" w:rsidRPr="00E80ECB" w:rsidRDefault="00533357" w:rsidP="00533357">
      <w:pPr>
        <w:jc w:val="both"/>
        <w:rPr>
          <w:rFonts w:cs="Calibri"/>
          <w:b/>
        </w:rPr>
      </w:pPr>
    </w:p>
    <w:p w14:paraId="16B2335D" w14:textId="77777777" w:rsidR="00533357" w:rsidRPr="00E80ECB" w:rsidRDefault="00533357" w:rsidP="00533357">
      <w:pPr>
        <w:numPr>
          <w:ilvl w:val="0"/>
          <w:numId w:val="97"/>
        </w:numPr>
        <w:spacing w:after="0" w:line="240" w:lineRule="auto"/>
        <w:ind w:left="284" w:hanging="284"/>
        <w:jc w:val="both"/>
        <w:rPr>
          <w:rFonts w:cs="Calibri"/>
          <w:b/>
        </w:rPr>
      </w:pPr>
      <w:r w:rsidRPr="00E80ECB">
        <w:rPr>
          <w:rFonts w:cs="Calibri"/>
          <w:b/>
        </w:rPr>
        <w:t>Postępowanie</w:t>
      </w:r>
    </w:p>
    <w:p w14:paraId="5EA47E38" w14:textId="5AD21040" w:rsidR="0015676C" w:rsidRDefault="00533357" w:rsidP="0015676C">
      <w:r w:rsidRPr="00E80ECB">
        <w:rPr>
          <w:rFonts w:cs="Calibri"/>
        </w:rPr>
        <w:t>Oferta złożona w postępowaniu na</w:t>
      </w:r>
      <w:r w:rsidRPr="0083377F">
        <w:rPr>
          <w:rFonts w:cs="Calibri"/>
        </w:rPr>
        <w:t>:</w:t>
      </w:r>
      <w:r w:rsidR="00945E8B">
        <w:rPr>
          <w:rFonts w:cs="Calibri"/>
        </w:rPr>
        <w:t xml:space="preserve"> </w:t>
      </w:r>
      <w:r w:rsidR="00945E8B" w:rsidRPr="00BE14A6">
        <w:rPr>
          <w:rFonts w:cs="Calibri"/>
          <w:highlight w:val="yellow"/>
        </w:rPr>
        <w:t xml:space="preserve">,,Remont części pomieszczeń Centralnej </w:t>
      </w:r>
      <w:proofErr w:type="spellStart"/>
      <w:r w:rsidR="00945E8B" w:rsidRPr="00BE14A6">
        <w:rPr>
          <w:rFonts w:cs="Calibri"/>
          <w:highlight w:val="yellow"/>
        </w:rPr>
        <w:t>Sterylizatorni</w:t>
      </w:r>
      <w:proofErr w:type="spellEnd"/>
      <w:r w:rsidR="00945E8B" w:rsidRPr="00BE14A6">
        <w:rPr>
          <w:rFonts w:cs="Calibri"/>
          <w:highlight w:val="yellow"/>
        </w:rPr>
        <w:t xml:space="preserve"> w budynku „D” Kujawsko-Pomorskiego Centrum Pulmonologii w Bydgoszczy”.</w:t>
      </w:r>
      <w:r w:rsidR="0015676C" w:rsidRPr="00BE14A6">
        <w:rPr>
          <w:highlight w:val="yellow"/>
        </w:rPr>
        <w:t>”:</w:t>
      </w:r>
    </w:p>
    <w:p w14:paraId="0C984F77" w14:textId="77777777" w:rsidR="00533357" w:rsidRPr="00533357" w:rsidRDefault="00533357" w:rsidP="00533357">
      <w:pPr>
        <w:tabs>
          <w:tab w:val="left" w:pos="426"/>
        </w:tabs>
        <w:spacing w:after="14" w:line="251" w:lineRule="auto"/>
        <w:jc w:val="both"/>
        <w:rPr>
          <w:rFonts w:ascii="Tahoma" w:eastAsia="Tahoma" w:hAnsi="Tahoma"/>
          <w:color w:val="000000"/>
        </w:rPr>
      </w:pPr>
    </w:p>
    <w:p w14:paraId="3A237AA3" w14:textId="77777777" w:rsidR="00533357" w:rsidRPr="00023419" w:rsidRDefault="00533357" w:rsidP="00533357">
      <w:pPr>
        <w:numPr>
          <w:ilvl w:val="0"/>
          <w:numId w:val="97"/>
        </w:numPr>
        <w:tabs>
          <w:tab w:val="left" w:pos="284"/>
          <w:tab w:val="left" w:pos="793"/>
          <w:tab w:val="left" w:pos="2154"/>
          <w:tab w:val="left" w:pos="2381"/>
          <w:tab w:val="left" w:pos="3742"/>
          <w:tab w:val="left" w:pos="4082"/>
        </w:tabs>
        <w:spacing w:after="0"/>
        <w:ind w:left="426" w:hanging="426"/>
        <w:jc w:val="both"/>
        <w:rPr>
          <w:b/>
        </w:rPr>
      </w:pPr>
      <w:r>
        <w:rPr>
          <w:b/>
        </w:rPr>
        <w:t xml:space="preserve"> </w:t>
      </w:r>
      <w:r w:rsidRPr="00023419">
        <w:rPr>
          <w:b/>
        </w:rPr>
        <w:t>Cena przedmiotu zamówienia</w:t>
      </w:r>
    </w:p>
    <w:p w14:paraId="687F288F" w14:textId="6A4D58BC" w:rsidR="00625025" w:rsidRPr="0068278F" w:rsidRDefault="00533357" w:rsidP="0068278F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</w:pPr>
      <w:r w:rsidRPr="009C6B8C">
        <w:t>Oferujemy wykonanie przedmiotu zamówienia w pełnym zakresie rzeczowym objętym w</w:t>
      </w:r>
      <w:r>
        <w:t> </w:t>
      </w:r>
      <w:r w:rsidRPr="009C6B8C">
        <w:t>specyfikacji istotnych warunków zamówienia za cenę:</w:t>
      </w:r>
    </w:p>
    <w:p w14:paraId="401D5AAA" w14:textId="77777777" w:rsidR="00533357" w:rsidRPr="0083349D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  <w:b/>
          <w:bCs/>
        </w:rPr>
      </w:pPr>
      <w:r w:rsidRPr="0083349D">
        <w:rPr>
          <w:rFonts w:ascii="Calibri" w:eastAsia="TimesNewRoman" w:hAnsi="Calibri" w:cs="Calibri"/>
          <w:b/>
          <w:bCs/>
        </w:rPr>
        <w:t>kwota brutto: ………………………………………..</w:t>
      </w:r>
    </w:p>
    <w:p w14:paraId="412BF2CA" w14:textId="77777777" w:rsidR="00533357" w:rsidRPr="0083349D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</w:rPr>
      </w:pPr>
      <w:r w:rsidRPr="0083349D">
        <w:rPr>
          <w:rFonts w:ascii="Calibri" w:eastAsia="TimesNewRoman" w:hAnsi="Calibri" w:cs="Calibri"/>
        </w:rPr>
        <w:t>słownie: ………………………………………………………..</w:t>
      </w:r>
    </w:p>
    <w:p w14:paraId="4E0E10B7" w14:textId="77777777" w:rsidR="00533357" w:rsidRPr="0083349D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</w:rPr>
      </w:pPr>
    </w:p>
    <w:p w14:paraId="0CA41473" w14:textId="77777777" w:rsidR="00533357" w:rsidRPr="0083349D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</w:rPr>
      </w:pPr>
      <w:r w:rsidRPr="0083349D">
        <w:rPr>
          <w:rFonts w:ascii="Calibri" w:eastAsia="TimesNewRoman" w:hAnsi="Calibri" w:cs="Calibri"/>
        </w:rPr>
        <w:t>w tym netto: ……………………………………..</w:t>
      </w:r>
    </w:p>
    <w:p w14:paraId="0DB13CB3" w14:textId="77777777" w:rsidR="00533357" w:rsidRPr="0083349D" w:rsidRDefault="00533357" w:rsidP="00533357">
      <w:pPr>
        <w:pStyle w:val="Akapitzlist"/>
        <w:ind w:left="644"/>
        <w:jc w:val="both"/>
        <w:rPr>
          <w:rFonts w:ascii="Calibri" w:eastAsia="TimesNewRoman" w:hAnsi="Calibri" w:cs="Calibri"/>
        </w:rPr>
      </w:pPr>
      <w:r w:rsidRPr="0083349D">
        <w:rPr>
          <w:rFonts w:ascii="Calibri" w:eastAsia="TimesNewRoman" w:hAnsi="Calibri" w:cs="Calibri"/>
        </w:rPr>
        <w:t>podatek VAT: ……………………………………..</w:t>
      </w:r>
    </w:p>
    <w:p w14:paraId="3D34582B" w14:textId="77777777" w:rsidR="0031346C" w:rsidRDefault="0031346C" w:rsidP="001A7105">
      <w:pPr>
        <w:spacing w:after="0" w:line="360" w:lineRule="auto"/>
        <w:rPr>
          <w:rFonts w:asciiTheme="minorHAnsi" w:hAnsiTheme="minorHAnsi" w:cs="Palatino Linotype"/>
        </w:rPr>
      </w:pPr>
    </w:p>
    <w:p w14:paraId="55A5800C" w14:textId="77777777" w:rsidR="001A7105" w:rsidRDefault="001A7105" w:rsidP="001A7105">
      <w:pPr>
        <w:spacing w:after="0" w:line="360" w:lineRule="auto"/>
        <w:rPr>
          <w:rFonts w:asciiTheme="minorHAnsi" w:hAnsiTheme="minorHAnsi" w:cs="Palatino Linotype"/>
        </w:rPr>
      </w:pPr>
    </w:p>
    <w:p w14:paraId="0C1471D7" w14:textId="77777777" w:rsidR="001A7105" w:rsidRDefault="001A7105" w:rsidP="001A7105">
      <w:pPr>
        <w:spacing w:after="0" w:line="360" w:lineRule="auto"/>
        <w:rPr>
          <w:rFonts w:asciiTheme="minorHAnsi" w:hAnsiTheme="minorHAnsi" w:cs="Palatino Linotype"/>
        </w:rPr>
      </w:pPr>
    </w:p>
    <w:p w14:paraId="06494F65" w14:textId="77777777" w:rsidR="001A7105" w:rsidRDefault="001A7105" w:rsidP="001A7105">
      <w:pPr>
        <w:spacing w:after="0" w:line="360" w:lineRule="auto"/>
        <w:rPr>
          <w:b/>
          <w:szCs w:val="28"/>
        </w:rPr>
      </w:pPr>
    </w:p>
    <w:p w14:paraId="0F6B87C9" w14:textId="35CE0F79" w:rsidR="00533357" w:rsidRPr="00E72C68" w:rsidRDefault="00533357" w:rsidP="00533357">
      <w:pPr>
        <w:numPr>
          <w:ilvl w:val="0"/>
          <w:numId w:val="97"/>
        </w:numPr>
        <w:spacing w:after="0" w:line="360" w:lineRule="auto"/>
        <w:ind w:left="284" w:hanging="284"/>
        <w:rPr>
          <w:b/>
          <w:szCs w:val="28"/>
        </w:rPr>
      </w:pPr>
      <w:r>
        <w:rPr>
          <w:b/>
          <w:szCs w:val="28"/>
        </w:rPr>
        <w:lastRenderedPageBreak/>
        <w:t>Inne oświadczenia</w:t>
      </w:r>
    </w:p>
    <w:p w14:paraId="0CEF176E" w14:textId="31555A75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Zapoznaliśmy się z treścią specyfikacji warunków zamówienia, załącznikami do niej oraz udzielonymi odpowiedziami na pytania i uznajemy je za wiążące. Ponadto oświadczamy, że nasza oferta spełnia wszystkie wymagania zamawiającego.</w:t>
      </w:r>
    </w:p>
    <w:p w14:paraId="4B629EF7" w14:textId="77777777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91F28">
        <w:rPr>
          <w:rFonts w:ascii="Calibri" w:hAnsi="Calibri" w:cs="Calibri"/>
          <w:b/>
          <w:color w:val="000000"/>
          <w:sz w:val="22"/>
          <w:szCs w:val="22"/>
        </w:rPr>
        <w:t>Oświadczamy, że uważamy się za związanych niniejszą ofertą na czas wskazany w Specyfikacji Warunków Zamówienia.</w:t>
      </w:r>
    </w:p>
    <w:p w14:paraId="217958ED" w14:textId="77777777" w:rsidR="00533357" w:rsidRPr="00E91F28" w:rsidRDefault="00533357" w:rsidP="00533357">
      <w:pPr>
        <w:pStyle w:val="Akapitzlist"/>
        <w:numPr>
          <w:ilvl w:val="0"/>
          <w:numId w:val="96"/>
        </w:numPr>
        <w:spacing w:after="20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 xml:space="preserve">Składając ofertę informujemy Zamawiającego, że wybór naszej oferty </w:t>
      </w:r>
      <w:r w:rsidRPr="00E91F28">
        <w:rPr>
          <w:rFonts w:ascii="Calibri" w:hAnsi="Calibri" w:cs="Calibri"/>
          <w:b/>
          <w:sz w:val="22"/>
          <w:szCs w:val="22"/>
        </w:rPr>
        <w:t>będzie</w:t>
      </w:r>
      <w:r w:rsidRPr="00E91F28">
        <w:rPr>
          <w:rFonts w:ascii="Arial" w:hAnsi="Arial" w:cs="Arial"/>
          <w:sz w:val="22"/>
          <w:szCs w:val="22"/>
        </w:rPr>
        <w:t>⃰</w:t>
      </w:r>
      <w:r w:rsidRPr="00E91F28">
        <w:rPr>
          <w:rFonts w:ascii="Calibri" w:hAnsi="Calibri" w:cs="Calibri"/>
          <w:sz w:val="22"/>
          <w:szCs w:val="22"/>
        </w:rPr>
        <w:t xml:space="preserve"> / </w:t>
      </w:r>
      <w:r w:rsidRPr="00E91F28">
        <w:rPr>
          <w:rFonts w:ascii="Calibri" w:hAnsi="Calibri" w:cs="Calibri"/>
          <w:b/>
          <w:sz w:val="22"/>
          <w:szCs w:val="22"/>
        </w:rPr>
        <w:t>nie będzie</w:t>
      </w:r>
      <w:r w:rsidRPr="00E91F28">
        <w:rPr>
          <w:rFonts w:ascii="Arial" w:hAnsi="Arial" w:cs="Arial"/>
          <w:sz w:val="22"/>
          <w:szCs w:val="22"/>
        </w:rPr>
        <w:t>⃰</w:t>
      </w:r>
      <w:r w:rsidRPr="00E91F28">
        <w:rPr>
          <w:rFonts w:ascii="Calibri" w:hAnsi="Calibri" w:cs="Calibri"/>
          <w:sz w:val="22"/>
          <w:szCs w:val="22"/>
        </w:rP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14:paraId="475544DA" w14:textId="77777777" w:rsidR="00533357" w:rsidRPr="00E91F28" w:rsidRDefault="00533357" w:rsidP="00533357">
      <w:pPr>
        <w:pStyle w:val="Akapitzlist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2D3F4759" w14:textId="77777777" w:rsidR="00533357" w:rsidRPr="00E91F28" w:rsidRDefault="00533357" w:rsidP="00533357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>UWAGA!</w:t>
      </w:r>
      <w:r w:rsidRPr="00E91F28">
        <w:rPr>
          <w:rFonts w:ascii="Calibri" w:hAnsi="Calibri" w:cs="Calibri"/>
          <w:sz w:val="22"/>
          <w:szCs w:val="22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14:paraId="6FA0E73D" w14:textId="77777777" w:rsidR="00533357" w:rsidRPr="00E91F28" w:rsidRDefault="00533357" w:rsidP="00533357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Arial" w:hAnsi="Arial" w:cs="Arial"/>
          <w:sz w:val="22"/>
          <w:szCs w:val="22"/>
        </w:rPr>
        <w:t>⃰</w:t>
      </w:r>
      <w:r w:rsidRPr="00E91F28">
        <w:rPr>
          <w:rFonts w:ascii="Calibri" w:hAnsi="Calibri" w:cs="Calibri"/>
          <w:sz w:val="22"/>
          <w:szCs w:val="22"/>
        </w:rPr>
        <w:t xml:space="preserve"> niepotrzebne skreślić</w:t>
      </w:r>
    </w:p>
    <w:p w14:paraId="0AD3FB0F" w14:textId="77777777" w:rsidR="00533357" w:rsidRPr="00E91F28" w:rsidRDefault="00533357" w:rsidP="00533357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p w14:paraId="01533782" w14:textId="3EDA1F6C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Niżej wskazane dokumenty/ich część stanowią tajemnicę przedsiębiorstwa i zastrzegamy, że nie mogą być one udostępniane (złożone w osobnym pl</w:t>
      </w:r>
      <w:r w:rsidR="00846EB4" w:rsidRPr="00E91F28">
        <w:rPr>
          <w:rFonts w:ascii="Calibri" w:hAnsi="Calibri" w:cs="Calibri"/>
          <w:color w:val="000000"/>
          <w:sz w:val="22"/>
          <w:szCs w:val="22"/>
        </w:rPr>
        <w:t>i</w:t>
      </w:r>
      <w:r w:rsidRPr="00E91F28">
        <w:rPr>
          <w:rFonts w:ascii="Calibri" w:hAnsi="Calibri" w:cs="Calibri"/>
          <w:color w:val="000000"/>
          <w:sz w:val="22"/>
          <w:szCs w:val="22"/>
        </w:rPr>
        <w:t>ku do Oferty):</w:t>
      </w:r>
    </w:p>
    <w:p w14:paraId="70852D85" w14:textId="77777777" w:rsidR="00533357" w:rsidRPr="0083349D" w:rsidRDefault="00533357" w:rsidP="00533357">
      <w:pPr>
        <w:autoSpaceDE w:val="0"/>
        <w:autoSpaceDN w:val="0"/>
        <w:adjustRightInd w:val="0"/>
        <w:spacing w:line="240" w:lineRule="auto"/>
        <w:jc w:val="both"/>
        <w:rPr>
          <w:rFonts w:cs="Calibri"/>
          <w:color w:val="00000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5943"/>
      </w:tblGrid>
      <w:tr w:rsidR="00533357" w:rsidRPr="0083349D" w14:paraId="0AA9326A" w14:textId="77777777" w:rsidTr="00533357">
        <w:trPr>
          <w:trHeight w:val="311"/>
        </w:trPr>
        <w:tc>
          <w:tcPr>
            <w:tcW w:w="2696" w:type="dxa"/>
            <w:shd w:val="clear" w:color="auto" w:fill="auto"/>
            <w:vAlign w:val="center"/>
          </w:tcPr>
          <w:p w14:paraId="40304978" w14:textId="77777777" w:rsidR="00533357" w:rsidRPr="0083349D" w:rsidRDefault="00533357" w:rsidP="00533357">
            <w:pPr>
              <w:tabs>
                <w:tab w:val="right" w:pos="20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Nazwa dokumentu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177F533E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83349D">
              <w:rPr>
                <w:rFonts w:cs="Calibri"/>
                <w:color w:val="000000"/>
              </w:rPr>
              <w:t>Część dokumentu stanowiąca tajemnicę przedsiębiorstwa</w:t>
            </w:r>
          </w:p>
        </w:tc>
      </w:tr>
      <w:tr w:rsidR="00533357" w:rsidRPr="0083349D" w14:paraId="7DBF08E4" w14:textId="77777777" w:rsidTr="00533357">
        <w:trPr>
          <w:trHeight w:val="416"/>
        </w:trPr>
        <w:tc>
          <w:tcPr>
            <w:tcW w:w="2696" w:type="dxa"/>
            <w:shd w:val="clear" w:color="auto" w:fill="auto"/>
          </w:tcPr>
          <w:p w14:paraId="17FFCB86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6292" w:type="dxa"/>
            <w:shd w:val="clear" w:color="auto" w:fill="auto"/>
          </w:tcPr>
          <w:p w14:paraId="4B2FA44D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533357" w:rsidRPr="0083349D" w14:paraId="6CEFC0A2" w14:textId="77777777" w:rsidTr="00533357">
        <w:trPr>
          <w:trHeight w:val="416"/>
        </w:trPr>
        <w:tc>
          <w:tcPr>
            <w:tcW w:w="2696" w:type="dxa"/>
            <w:shd w:val="clear" w:color="auto" w:fill="auto"/>
          </w:tcPr>
          <w:p w14:paraId="24C51AC0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6292" w:type="dxa"/>
            <w:shd w:val="clear" w:color="auto" w:fill="auto"/>
          </w:tcPr>
          <w:p w14:paraId="389FFE68" w14:textId="77777777" w:rsidR="00533357" w:rsidRPr="0083349D" w:rsidRDefault="00533357" w:rsidP="00533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</w:tbl>
    <w:p w14:paraId="1A6783D2" w14:textId="77777777" w:rsidR="00E91F28" w:rsidRDefault="00E91F28" w:rsidP="00E91F28">
      <w:pPr>
        <w:pStyle w:val="Akapitzlist"/>
        <w:autoSpaceDE w:val="0"/>
        <w:autoSpaceDN w:val="0"/>
        <w:adjustRightInd w:val="0"/>
        <w:spacing w:after="240"/>
        <w:ind w:left="360"/>
        <w:jc w:val="both"/>
        <w:rPr>
          <w:rFonts w:ascii="Calibri" w:hAnsi="Calibri" w:cs="Calibri"/>
          <w:color w:val="000000"/>
        </w:rPr>
      </w:pPr>
    </w:p>
    <w:p w14:paraId="463057B7" w14:textId="473D6C10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color w:val="000000"/>
          <w:sz w:val="22"/>
          <w:szCs w:val="22"/>
        </w:rPr>
      </w:pPr>
      <w:r w:rsidRPr="00E91F28">
        <w:rPr>
          <w:rFonts w:ascii="Calibri" w:hAnsi="Calibri" w:cs="Calibri"/>
          <w:color w:val="000000"/>
          <w:sz w:val="22"/>
          <w:szCs w:val="22"/>
        </w:rPr>
        <w:t>Oświadczamy, że w przedmiotowym postępowaniu:</w:t>
      </w:r>
    </w:p>
    <w:p w14:paraId="47A1ED62" w14:textId="77777777" w:rsidR="00533357" w:rsidRPr="00E91F28" w:rsidRDefault="00533357" w:rsidP="00533357">
      <w:pPr>
        <w:numPr>
          <w:ilvl w:val="0"/>
          <w:numId w:val="98"/>
        </w:numPr>
        <w:suppressAutoHyphens/>
        <w:autoSpaceDN w:val="0"/>
        <w:spacing w:line="240" w:lineRule="auto"/>
        <w:jc w:val="both"/>
        <w:textAlignment w:val="baseline"/>
        <w:rPr>
          <w:rFonts w:cs="Calibri"/>
        </w:rPr>
      </w:pPr>
      <w:bookmarkStart w:id="0" w:name="_Hlk63929349"/>
      <w:r w:rsidRPr="00E91F28">
        <w:rPr>
          <w:rFonts w:cs="Calibri"/>
          <w:b/>
          <w:bCs/>
        </w:rPr>
        <w:t>nie zamierzamy</w:t>
      </w:r>
      <w:r w:rsidRPr="00E91F28">
        <w:rPr>
          <w:rFonts w:cs="Calibri"/>
        </w:rPr>
        <w:t xml:space="preserve">  powierzyć wykonanie części zamówienia podwykonawcy*,</w:t>
      </w:r>
    </w:p>
    <w:bookmarkEnd w:id="0"/>
    <w:p w14:paraId="2A1CA3A4" w14:textId="77777777" w:rsidR="00533357" w:rsidRPr="00E91F28" w:rsidRDefault="00533357" w:rsidP="00533357">
      <w:pPr>
        <w:numPr>
          <w:ilvl w:val="0"/>
          <w:numId w:val="98"/>
        </w:numPr>
        <w:suppressAutoHyphens/>
        <w:autoSpaceDN w:val="0"/>
        <w:spacing w:line="240" w:lineRule="auto"/>
        <w:jc w:val="both"/>
        <w:textAlignment w:val="baseline"/>
        <w:rPr>
          <w:rFonts w:cs="Calibri"/>
        </w:rPr>
      </w:pPr>
      <w:r w:rsidRPr="00E91F28">
        <w:rPr>
          <w:rFonts w:cs="Calibri"/>
          <w:b/>
          <w:bCs/>
        </w:rPr>
        <w:t>zamierzamy</w:t>
      </w:r>
      <w:r w:rsidRPr="00E91F28">
        <w:rPr>
          <w:rFonts w:cs="Calibri"/>
        </w:rPr>
        <w:t xml:space="preserve">  powierzyć wykonanie części zamówienia podwykonawcy*,</w:t>
      </w:r>
    </w:p>
    <w:p w14:paraId="27BE98A8" w14:textId="77777777" w:rsidR="00533357" w:rsidRPr="00E91F28" w:rsidRDefault="00533357" w:rsidP="00533357">
      <w:pPr>
        <w:spacing w:line="240" w:lineRule="auto"/>
        <w:jc w:val="both"/>
        <w:rPr>
          <w:rFonts w:cs="Calibri"/>
        </w:rPr>
      </w:pPr>
      <w:r w:rsidRPr="00E91F28">
        <w:rPr>
          <w:rFonts w:cs="Calibri"/>
        </w:rPr>
        <w:t>W przypadku zlecenia podmiotom trzecim podwykonawstwa należy wraz z oświadczeniem wskazać części zamówienia, których wykonanie Wykonawca zamierza powierzyć podwykonawcom wraz z podaniem nazw podwykonawców (o ile są już znani) oraz wartość lub procentową część zamówienia, jaka zostanie powierzona podwykonawcom.</w:t>
      </w:r>
    </w:p>
    <w:p w14:paraId="55F322D9" w14:textId="78D560CB" w:rsidR="00533357" w:rsidRPr="00E91F28" w:rsidRDefault="00533357" w:rsidP="00533357">
      <w:pPr>
        <w:spacing w:line="240" w:lineRule="auto"/>
        <w:jc w:val="both"/>
        <w:rPr>
          <w:rFonts w:cs="Calibri"/>
        </w:rPr>
      </w:pPr>
      <w:r w:rsidRPr="00E91F28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BDD9DC" w14:textId="4CD605E5" w:rsidR="00533357" w:rsidRPr="00E91F28" w:rsidRDefault="00533357" w:rsidP="00533357">
      <w:pPr>
        <w:spacing w:line="240" w:lineRule="auto"/>
        <w:jc w:val="both"/>
        <w:rPr>
          <w:rFonts w:cs="Calibri"/>
          <w:b/>
          <w:i/>
        </w:rPr>
      </w:pPr>
      <w:r w:rsidRPr="00E91F28">
        <w:rPr>
          <w:rFonts w:cs="Calibri"/>
          <w:b/>
          <w:i/>
        </w:rPr>
        <w:t>* niepotrzebne skreślić</w:t>
      </w:r>
    </w:p>
    <w:p w14:paraId="015B8233" w14:textId="77777777" w:rsidR="00533357" w:rsidRPr="00E91F28" w:rsidRDefault="00533357" w:rsidP="00533357">
      <w:pPr>
        <w:pStyle w:val="Akapitzlist"/>
        <w:numPr>
          <w:ilvl w:val="0"/>
          <w:numId w:val="96"/>
        </w:num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Czy wykonawca jest mikroprzedsiębiorstwem bądź małym lub średnim przedsiębiorstwem?</w:t>
      </w:r>
    </w:p>
    <w:p w14:paraId="2E9E97A0" w14:textId="77777777" w:rsidR="00533357" w:rsidRPr="00E91F28" w:rsidRDefault="00533357" w:rsidP="00533357">
      <w:pPr>
        <w:pStyle w:val="Akapitzlist"/>
        <w:ind w:left="0" w:firstLine="360"/>
        <w:jc w:val="both"/>
        <w:rPr>
          <w:rFonts w:ascii="Calibri" w:hAnsi="Calibri" w:cs="Calibri"/>
          <w:b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TAK    </w:t>
      </w:r>
    </w:p>
    <w:p w14:paraId="152B9857" w14:textId="77777777" w:rsidR="00533357" w:rsidRPr="00E91F28" w:rsidRDefault="00533357" w:rsidP="00533357">
      <w:pPr>
        <w:pStyle w:val="Akapitzlist"/>
        <w:jc w:val="both"/>
        <w:rPr>
          <w:rFonts w:ascii="Calibri" w:hAnsi="Calibri" w:cs="Calibri"/>
          <w:bCs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</w:t>
      </w:r>
      <w:r w:rsidRPr="00E91F28">
        <w:rPr>
          <w:rFonts w:ascii="Calibri" w:hAnsi="Calibri" w:cs="Calibri"/>
          <w:bCs/>
          <w:sz w:val="22"/>
          <w:szCs w:val="22"/>
        </w:rPr>
        <w:t>mikro</w:t>
      </w:r>
    </w:p>
    <w:p w14:paraId="447FFDF6" w14:textId="77777777" w:rsidR="00533357" w:rsidRPr="00E91F28" w:rsidRDefault="00533357" w:rsidP="00533357">
      <w:pPr>
        <w:pStyle w:val="Akapitzlist"/>
        <w:jc w:val="both"/>
        <w:rPr>
          <w:rFonts w:ascii="Calibri" w:hAnsi="Calibri" w:cs="Calibri"/>
          <w:bCs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</w:t>
      </w:r>
      <w:r w:rsidRPr="00E91F28">
        <w:rPr>
          <w:rFonts w:ascii="Calibri" w:hAnsi="Calibri" w:cs="Calibri"/>
          <w:bCs/>
          <w:sz w:val="22"/>
          <w:szCs w:val="22"/>
        </w:rPr>
        <w:t>małe</w:t>
      </w:r>
    </w:p>
    <w:p w14:paraId="7D3E98F9" w14:textId="77777777" w:rsidR="00533357" w:rsidRPr="00E91F28" w:rsidRDefault="00533357" w:rsidP="00533357">
      <w:pPr>
        <w:pStyle w:val="Akapitzlist"/>
        <w:jc w:val="both"/>
        <w:rPr>
          <w:rFonts w:ascii="Calibri" w:hAnsi="Calibri" w:cs="Calibri"/>
          <w:bCs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 xml:space="preserve">□ </w:t>
      </w:r>
      <w:r w:rsidRPr="00E91F28">
        <w:rPr>
          <w:rFonts w:ascii="Calibri" w:hAnsi="Calibri" w:cs="Calibri"/>
          <w:bCs/>
          <w:sz w:val="22"/>
          <w:szCs w:val="22"/>
        </w:rPr>
        <w:t>średnie</w:t>
      </w:r>
    </w:p>
    <w:p w14:paraId="657F7F71" w14:textId="77777777" w:rsidR="00533357" w:rsidRPr="00E91F28" w:rsidRDefault="00533357" w:rsidP="00533357">
      <w:pPr>
        <w:pStyle w:val="Akapitzlist"/>
        <w:ind w:left="0" w:firstLine="360"/>
        <w:jc w:val="both"/>
        <w:rPr>
          <w:rFonts w:ascii="Calibri" w:hAnsi="Calibri" w:cs="Calibri"/>
          <w:b/>
          <w:sz w:val="22"/>
          <w:szCs w:val="22"/>
        </w:rPr>
      </w:pPr>
      <w:r w:rsidRPr="00E91F28">
        <w:rPr>
          <w:rFonts w:ascii="Calibri" w:hAnsi="Calibri" w:cs="Calibri"/>
          <w:b/>
          <w:sz w:val="22"/>
          <w:szCs w:val="22"/>
        </w:rPr>
        <w:t>□ NIE</w:t>
      </w:r>
    </w:p>
    <w:p w14:paraId="6748FCF9" w14:textId="77777777" w:rsidR="00533357" w:rsidRPr="00E91F28" w:rsidRDefault="00533357" w:rsidP="00533357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lastRenderedPageBreak/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761DBE03" w14:textId="77777777" w:rsidR="00533357" w:rsidRPr="00E91F28" w:rsidRDefault="00533357" w:rsidP="00533357">
      <w:pPr>
        <w:pStyle w:val="Akapitzlist"/>
        <w:ind w:left="0"/>
        <w:jc w:val="both"/>
        <w:rPr>
          <w:rFonts w:ascii="Calibri" w:hAnsi="Calibri" w:cs="Calibri"/>
          <w:sz w:val="22"/>
          <w:szCs w:val="22"/>
        </w:rPr>
      </w:pPr>
    </w:p>
    <w:p w14:paraId="6E0F65F5" w14:textId="77777777" w:rsidR="00533357" w:rsidRPr="00E91F28" w:rsidRDefault="00533357" w:rsidP="00533357">
      <w:pPr>
        <w:pStyle w:val="Akapitzlist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FC7655B" w14:textId="77777777" w:rsidR="00533357" w:rsidRPr="00E91F28" w:rsidRDefault="00533357" w:rsidP="00533357">
      <w:pPr>
        <w:pStyle w:val="Akapitzlist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7F884FE9" w14:textId="77777777" w:rsidR="00533357" w:rsidRPr="00E91F28" w:rsidRDefault="00533357" w:rsidP="00533357">
      <w:pPr>
        <w:pStyle w:val="Akapitzlist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2"/>
          <w:szCs w:val="22"/>
        </w:rPr>
      </w:pPr>
      <w:r w:rsidRPr="00E91F28">
        <w:rPr>
          <w:rFonts w:ascii="Calibri" w:hAnsi="Calibri" w:cs="Calibri"/>
          <w:sz w:val="22"/>
          <w:szCs w:val="22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2B6EA784" w14:textId="77777777" w:rsidR="00533357" w:rsidRPr="00E91F28" w:rsidRDefault="00533357" w:rsidP="00533357">
      <w:pPr>
        <w:spacing w:line="240" w:lineRule="auto"/>
        <w:ind w:right="760"/>
        <w:jc w:val="both"/>
        <w:rPr>
          <w:rFonts w:cs="Calibri"/>
          <w:snapToGrid w:val="0"/>
        </w:rPr>
      </w:pPr>
    </w:p>
    <w:p w14:paraId="4F1D2ED2" w14:textId="77777777" w:rsidR="00533357" w:rsidRPr="00E91F28" w:rsidRDefault="00533357" w:rsidP="00533357">
      <w:pPr>
        <w:pStyle w:val="NormalnyWeb"/>
        <w:numPr>
          <w:ilvl w:val="0"/>
          <w:numId w:val="9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E91F28">
        <w:rPr>
          <w:color w:val="000000"/>
        </w:rPr>
        <w:t xml:space="preserve">Oświadczam, że wypełniłem obowiązki informacyjne przewidziane w art. 13 lub art. 14 RODO* wobec osób fizycznych, </w:t>
      </w:r>
      <w:r w:rsidRPr="00E91F28">
        <w:t>od których dane osobowe bezpośrednio lub pośrednio pozyskałem</w:t>
      </w:r>
      <w:r w:rsidRPr="00E91F28">
        <w:rPr>
          <w:color w:val="000000"/>
        </w:rPr>
        <w:t xml:space="preserve"> w celu ubiegania się o udzielenie zamówienia publicznego w niniejszym postępowaniu**</w:t>
      </w:r>
      <w:r w:rsidRPr="00E91F28">
        <w:t>.</w:t>
      </w:r>
    </w:p>
    <w:p w14:paraId="6A721FC3" w14:textId="77777777" w:rsidR="00533357" w:rsidRPr="00E91F28" w:rsidRDefault="00533357" w:rsidP="00533357">
      <w:pPr>
        <w:spacing w:line="240" w:lineRule="auto"/>
        <w:ind w:right="760"/>
        <w:jc w:val="both"/>
        <w:rPr>
          <w:rFonts w:cs="Calibri"/>
          <w:snapToGrid w:val="0"/>
        </w:rPr>
      </w:pPr>
    </w:p>
    <w:p w14:paraId="37395BE6" w14:textId="77777777" w:rsidR="00533357" w:rsidRPr="0083349D" w:rsidRDefault="00533357" w:rsidP="00533357">
      <w:pPr>
        <w:spacing w:line="240" w:lineRule="auto"/>
        <w:ind w:right="760"/>
        <w:jc w:val="both"/>
        <w:rPr>
          <w:rFonts w:cs="Calibri"/>
          <w:snapToGrid w:val="0"/>
        </w:rPr>
      </w:pPr>
    </w:p>
    <w:p w14:paraId="2E875B26" w14:textId="77777777" w:rsidR="00533357" w:rsidRPr="0083349D" w:rsidRDefault="00533357" w:rsidP="00533357">
      <w:pPr>
        <w:pStyle w:val="Tekstprzypisudolnego"/>
        <w:jc w:val="both"/>
        <w:rPr>
          <w:rFonts w:ascii="Calibri" w:hAnsi="Calibri" w:cs="Calibri"/>
        </w:rPr>
      </w:pPr>
      <w:r w:rsidRPr="0083349D">
        <w:rPr>
          <w:rFonts w:ascii="Calibri" w:hAnsi="Calibri" w:cs="Calibri"/>
          <w:color w:val="000000"/>
          <w:vertAlign w:val="superscript"/>
        </w:rPr>
        <w:t xml:space="preserve">* </w:t>
      </w:r>
      <w:r w:rsidRPr="0083349D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9C09D6B" w14:textId="77777777" w:rsidR="00533357" w:rsidRPr="0083349D" w:rsidRDefault="00533357" w:rsidP="00533357">
      <w:pPr>
        <w:pStyle w:val="NormalnyWeb"/>
        <w:jc w:val="both"/>
        <w:rPr>
          <w:sz w:val="20"/>
          <w:szCs w:val="20"/>
        </w:rPr>
      </w:pPr>
      <w:r w:rsidRPr="0083349D">
        <w:rPr>
          <w:color w:val="000000"/>
          <w:sz w:val="20"/>
          <w:szCs w:val="20"/>
        </w:rPr>
        <w:t xml:space="preserve">** W przypadku gdy wykonawca </w:t>
      </w:r>
      <w:r w:rsidRPr="0083349D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sectPr w:rsidR="00533357" w:rsidRPr="0083349D" w:rsidSect="00A6474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6318F" w14:textId="77777777" w:rsidR="006F6E2A" w:rsidRDefault="006F6E2A" w:rsidP="000E44E7">
      <w:pPr>
        <w:spacing w:after="0" w:line="240" w:lineRule="auto"/>
      </w:pPr>
      <w:r>
        <w:separator/>
      </w:r>
    </w:p>
  </w:endnote>
  <w:endnote w:type="continuationSeparator" w:id="0">
    <w:p w14:paraId="79B99441" w14:textId="77777777" w:rsidR="006F6E2A" w:rsidRDefault="006F6E2A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6822363"/>
      <w:docPartObj>
        <w:docPartGallery w:val="Page Numbers (Bottom of Page)"/>
        <w:docPartUnique/>
      </w:docPartObj>
    </w:sdtPr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B47D9" w14:textId="77777777" w:rsidR="006F6E2A" w:rsidRDefault="006F6E2A" w:rsidP="000E44E7">
      <w:pPr>
        <w:spacing w:after="0" w:line="240" w:lineRule="auto"/>
      </w:pPr>
      <w:r>
        <w:separator/>
      </w:r>
    </w:p>
  </w:footnote>
  <w:footnote w:type="continuationSeparator" w:id="0">
    <w:p w14:paraId="23CFA267" w14:textId="77777777" w:rsidR="006F6E2A" w:rsidRDefault="006F6E2A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37D85" w14:textId="54B8C87F" w:rsidR="00F8251B" w:rsidRPr="00DB64A0" w:rsidRDefault="00F8251B" w:rsidP="000369B1">
    <w:pPr>
      <w:pStyle w:val="Nagwek"/>
    </w:pPr>
    <w:r w:rsidRPr="00DB64A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D925E" w14:textId="418BF321" w:rsidR="00F8251B" w:rsidRPr="00DB64A0" w:rsidRDefault="00F8251B" w:rsidP="00152245">
    <w:pPr>
      <w:pStyle w:val="Nagwek"/>
    </w:pPr>
    <w:r w:rsidRPr="00DB64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69F0315"/>
    <w:multiLevelType w:val="hybridMultilevel"/>
    <w:tmpl w:val="3892B1A6"/>
    <w:lvl w:ilvl="0" w:tplc="A68AA1D0">
      <w:start w:val="1"/>
      <w:numFmt w:val="decimal"/>
      <w:lvlText w:val="%1)"/>
      <w:lvlJc w:val="left"/>
      <w:pPr>
        <w:ind w:left="1069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85E68F1"/>
    <w:multiLevelType w:val="hybridMultilevel"/>
    <w:tmpl w:val="0AD84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7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8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4781752D"/>
    <w:multiLevelType w:val="hybridMultilevel"/>
    <w:tmpl w:val="0886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5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7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5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8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BB37288"/>
    <w:multiLevelType w:val="hybridMultilevel"/>
    <w:tmpl w:val="8722C5AA"/>
    <w:lvl w:ilvl="0" w:tplc="BA98E0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1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2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3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6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7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0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2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3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5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6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8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9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00552145">
    <w:abstractNumId w:val="95"/>
  </w:num>
  <w:num w:numId="2" w16cid:durableId="198712321">
    <w:abstractNumId w:val="72"/>
  </w:num>
  <w:num w:numId="3" w16cid:durableId="361328218">
    <w:abstractNumId w:val="0"/>
  </w:num>
  <w:num w:numId="4" w16cid:durableId="1333412161">
    <w:abstractNumId w:val="70"/>
    <w:lvlOverride w:ilvl="0">
      <w:startOverride w:val="1"/>
    </w:lvlOverride>
  </w:num>
  <w:num w:numId="5" w16cid:durableId="848636985">
    <w:abstractNumId w:val="56"/>
    <w:lvlOverride w:ilvl="0">
      <w:startOverride w:val="1"/>
    </w:lvlOverride>
  </w:num>
  <w:num w:numId="6" w16cid:durableId="1649935833">
    <w:abstractNumId w:val="39"/>
  </w:num>
  <w:num w:numId="7" w16cid:durableId="1274439546">
    <w:abstractNumId w:val="61"/>
  </w:num>
  <w:num w:numId="8" w16cid:durableId="242302801">
    <w:abstractNumId w:val="46"/>
  </w:num>
  <w:num w:numId="9" w16cid:durableId="1052654967">
    <w:abstractNumId w:val="62"/>
  </w:num>
  <w:num w:numId="10" w16cid:durableId="1814518322">
    <w:abstractNumId w:val="43"/>
  </w:num>
  <w:num w:numId="11" w16cid:durableId="631863136">
    <w:abstractNumId w:val="33"/>
  </w:num>
  <w:num w:numId="12" w16cid:durableId="639921283">
    <w:abstractNumId w:val="51"/>
  </w:num>
  <w:num w:numId="13" w16cid:durableId="107048348">
    <w:abstractNumId w:val="41"/>
  </w:num>
  <w:num w:numId="14" w16cid:durableId="928270179">
    <w:abstractNumId w:val="31"/>
  </w:num>
  <w:num w:numId="15" w16cid:durableId="1793985097">
    <w:abstractNumId w:val="19"/>
  </w:num>
  <w:num w:numId="16" w16cid:durableId="690255974">
    <w:abstractNumId w:val="58"/>
  </w:num>
  <w:num w:numId="17" w16cid:durableId="460807124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15354337">
    <w:abstractNumId w:val="54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599795054">
    <w:abstractNumId w:val="96"/>
  </w:num>
  <w:num w:numId="20" w16cid:durableId="501161952">
    <w:abstractNumId w:val="68"/>
  </w:num>
  <w:num w:numId="21" w16cid:durableId="162402333">
    <w:abstractNumId w:val="10"/>
  </w:num>
  <w:num w:numId="22" w16cid:durableId="1303777201">
    <w:abstractNumId w:val="47"/>
  </w:num>
  <w:num w:numId="23" w16cid:durableId="2102139259">
    <w:abstractNumId w:val="93"/>
  </w:num>
  <w:num w:numId="24" w16cid:durableId="219943013">
    <w:abstractNumId w:val="77"/>
  </w:num>
  <w:num w:numId="25" w16cid:durableId="961693005">
    <w:abstractNumId w:val="84"/>
  </w:num>
  <w:num w:numId="26" w16cid:durableId="269701751">
    <w:abstractNumId w:val="1"/>
  </w:num>
  <w:num w:numId="27" w16cid:durableId="822696265">
    <w:abstractNumId w:val="52"/>
  </w:num>
  <w:num w:numId="28" w16cid:durableId="860243513">
    <w:abstractNumId w:val="63"/>
  </w:num>
  <w:num w:numId="29" w16cid:durableId="1014918942">
    <w:abstractNumId w:val="98"/>
  </w:num>
  <w:num w:numId="30" w16cid:durableId="1166360404">
    <w:abstractNumId w:val="49"/>
  </w:num>
  <w:num w:numId="31" w16cid:durableId="1836917606">
    <w:abstractNumId w:val="12"/>
  </w:num>
  <w:num w:numId="32" w16cid:durableId="505751162">
    <w:abstractNumId w:val="78"/>
  </w:num>
  <w:num w:numId="33" w16cid:durableId="1234194817">
    <w:abstractNumId w:val="25"/>
  </w:num>
  <w:num w:numId="34" w16cid:durableId="1893148083">
    <w:abstractNumId w:val="57"/>
  </w:num>
  <w:num w:numId="35" w16cid:durableId="1604537052">
    <w:abstractNumId w:val="82"/>
  </w:num>
  <w:num w:numId="36" w16cid:durableId="1213617755">
    <w:abstractNumId w:val="17"/>
  </w:num>
  <w:num w:numId="37" w16cid:durableId="256444806">
    <w:abstractNumId w:val="88"/>
  </w:num>
  <w:num w:numId="38" w16cid:durableId="487329884">
    <w:abstractNumId w:val="13"/>
  </w:num>
  <w:num w:numId="39" w16cid:durableId="1392845712">
    <w:abstractNumId w:val="14"/>
  </w:num>
  <w:num w:numId="40" w16cid:durableId="2113357490">
    <w:abstractNumId w:val="35"/>
  </w:num>
  <w:num w:numId="41" w16cid:durableId="792675878">
    <w:abstractNumId w:val="81"/>
  </w:num>
  <w:num w:numId="42" w16cid:durableId="175848111">
    <w:abstractNumId w:val="40"/>
  </w:num>
  <w:num w:numId="43" w16cid:durableId="174728971">
    <w:abstractNumId w:val="37"/>
  </w:num>
  <w:num w:numId="44" w16cid:durableId="323894666">
    <w:abstractNumId w:val="64"/>
  </w:num>
  <w:num w:numId="45" w16cid:durableId="204218774">
    <w:abstractNumId w:val="94"/>
  </w:num>
  <w:num w:numId="46" w16cid:durableId="1674722762">
    <w:abstractNumId w:val="9"/>
  </w:num>
  <w:num w:numId="47" w16cid:durableId="1090008712">
    <w:abstractNumId w:val="85"/>
  </w:num>
  <w:num w:numId="48" w16cid:durableId="1786194485">
    <w:abstractNumId w:val="48"/>
  </w:num>
  <w:num w:numId="49" w16cid:durableId="379132868">
    <w:abstractNumId w:val="33"/>
  </w:num>
  <w:num w:numId="50" w16cid:durableId="82149144">
    <w:abstractNumId w:val="90"/>
  </w:num>
  <w:num w:numId="51" w16cid:durableId="1311518288">
    <w:abstractNumId w:val="87"/>
  </w:num>
  <w:num w:numId="52" w16cid:durableId="1726954500">
    <w:abstractNumId w:val="71"/>
  </w:num>
  <w:num w:numId="53" w16cid:durableId="1389887550">
    <w:abstractNumId w:val="5"/>
  </w:num>
  <w:num w:numId="54" w16cid:durableId="870916734">
    <w:abstractNumId w:val="91"/>
  </w:num>
  <w:num w:numId="55" w16cid:durableId="1411928961">
    <w:abstractNumId w:val="6"/>
  </w:num>
  <w:num w:numId="56" w16cid:durableId="2137675805">
    <w:abstractNumId w:val="92"/>
  </w:num>
  <w:num w:numId="57" w16cid:durableId="641929528">
    <w:abstractNumId w:val="22"/>
  </w:num>
  <w:num w:numId="58" w16cid:durableId="1508405393">
    <w:abstractNumId w:val="65"/>
  </w:num>
  <w:num w:numId="59" w16cid:durableId="2038038597">
    <w:abstractNumId w:val="50"/>
  </w:num>
  <w:num w:numId="60" w16cid:durableId="1120033921">
    <w:abstractNumId w:val="11"/>
  </w:num>
  <w:num w:numId="61" w16cid:durableId="1117214176">
    <w:abstractNumId w:val="75"/>
  </w:num>
  <w:num w:numId="62" w16cid:durableId="1653370856">
    <w:abstractNumId w:val="44"/>
  </w:num>
  <w:num w:numId="63" w16cid:durableId="387070567">
    <w:abstractNumId w:val="97"/>
  </w:num>
  <w:num w:numId="64" w16cid:durableId="1417289788">
    <w:abstractNumId w:val="80"/>
  </w:num>
  <w:num w:numId="65" w16cid:durableId="742220012">
    <w:abstractNumId w:val="73"/>
  </w:num>
  <w:num w:numId="66" w16cid:durableId="558786558">
    <w:abstractNumId w:val="55"/>
  </w:num>
  <w:num w:numId="67" w16cid:durableId="2032098502">
    <w:abstractNumId w:val="60"/>
  </w:num>
  <w:num w:numId="68" w16cid:durableId="801078222">
    <w:abstractNumId w:val="7"/>
  </w:num>
  <w:num w:numId="69" w16cid:durableId="562717467">
    <w:abstractNumId w:val="20"/>
  </w:num>
  <w:num w:numId="70" w16cid:durableId="1641381598">
    <w:abstractNumId w:val="21"/>
  </w:num>
  <w:num w:numId="71" w16cid:durableId="4790467">
    <w:abstractNumId w:val="53"/>
  </w:num>
  <w:num w:numId="72" w16cid:durableId="1006131833">
    <w:abstractNumId w:val="32"/>
  </w:num>
  <w:num w:numId="73" w16cid:durableId="993264056">
    <w:abstractNumId w:val="38"/>
  </w:num>
  <w:num w:numId="74" w16cid:durableId="170030284">
    <w:abstractNumId w:val="4"/>
  </w:num>
  <w:num w:numId="75" w16cid:durableId="1964073863">
    <w:abstractNumId w:val="99"/>
  </w:num>
  <w:num w:numId="76" w16cid:durableId="1281910166">
    <w:abstractNumId w:val="24"/>
  </w:num>
  <w:num w:numId="77" w16cid:durableId="1246498863">
    <w:abstractNumId w:val="36"/>
  </w:num>
  <w:num w:numId="78" w16cid:durableId="1886984674">
    <w:abstractNumId w:val="34"/>
  </w:num>
  <w:num w:numId="79" w16cid:durableId="1506630724">
    <w:abstractNumId w:val="8"/>
  </w:num>
  <w:num w:numId="80" w16cid:durableId="1234926383">
    <w:abstractNumId w:val="76"/>
  </w:num>
  <w:num w:numId="81" w16cid:durableId="737482237">
    <w:abstractNumId w:val="15"/>
  </w:num>
  <w:num w:numId="82" w16cid:durableId="1707756248">
    <w:abstractNumId w:val="67"/>
  </w:num>
  <w:num w:numId="83" w16cid:durableId="1786538082">
    <w:abstractNumId w:val="23"/>
  </w:num>
  <w:num w:numId="84" w16cid:durableId="1554275128">
    <w:abstractNumId w:val="89"/>
  </w:num>
  <w:num w:numId="85" w16cid:durableId="1802768390">
    <w:abstractNumId w:val="3"/>
  </w:num>
  <w:num w:numId="86" w16cid:durableId="502935344">
    <w:abstractNumId w:val="30"/>
  </w:num>
  <w:num w:numId="87" w16cid:durableId="978461940">
    <w:abstractNumId w:val="83"/>
  </w:num>
  <w:num w:numId="88" w16cid:durableId="878324684">
    <w:abstractNumId w:val="26"/>
  </w:num>
  <w:num w:numId="89" w16cid:durableId="1198810296">
    <w:abstractNumId w:val="18"/>
  </w:num>
  <w:num w:numId="90" w16cid:durableId="791283727">
    <w:abstractNumId w:val="86"/>
  </w:num>
  <w:num w:numId="91" w16cid:durableId="1755129072">
    <w:abstractNumId w:val="66"/>
  </w:num>
  <w:num w:numId="92" w16cid:durableId="662045918">
    <w:abstractNumId w:val="27"/>
  </w:num>
  <w:num w:numId="93" w16cid:durableId="970281557">
    <w:abstractNumId w:val="28"/>
  </w:num>
  <w:num w:numId="94" w16cid:durableId="2021199170">
    <w:abstractNumId w:val="54"/>
  </w:num>
  <w:num w:numId="95" w16cid:durableId="1956984032">
    <w:abstractNumId w:val="74"/>
  </w:num>
  <w:num w:numId="96" w16cid:durableId="2034064866">
    <w:abstractNumId w:val="16"/>
  </w:num>
  <w:num w:numId="97" w16cid:durableId="1436747968">
    <w:abstractNumId w:val="69"/>
  </w:num>
  <w:num w:numId="98" w16cid:durableId="1676691855">
    <w:abstractNumId w:val="42"/>
  </w:num>
  <w:num w:numId="99" w16cid:durableId="1908758183">
    <w:abstractNumId w:val="29"/>
  </w:num>
  <w:num w:numId="100" w16cid:durableId="348526661">
    <w:abstractNumId w:val="45"/>
  </w:num>
  <w:num w:numId="101" w16cid:durableId="1235773274">
    <w:abstractNumId w:val="59"/>
  </w:num>
  <w:num w:numId="102" w16cid:durableId="997657203">
    <w:abstractNumId w:val="79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511C6"/>
    <w:rsid w:val="00152245"/>
    <w:rsid w:val="00153D48"/>
    <w:rsid w:val="00155C3F"/>
    <w:rsid w:val="0015676C"/>
    <w:rsid w:val="00156D80"/>
    <w:rsid w:val="00161AB8"/>
    <w:rsid w:val="00166A9F"/>
    <w:rsid w:val="001707B9"/>
    <w:rsid w:val="00171814"/>
    <w:rsid w:val="0017401E"/>
    <w:rsid w:val="00174D32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A7105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346C"/>
    <w:rsid w:val="00317548"/>
    <w:rsid w:val="00322AEF"/>
    <w:rsid w:val="00322F35"/>
    <w:rsid w:val="003245E4"/>
    <w:rsid w:val="00333234"/>
    <w:rsid w:val="00334F1C"/>
    <w:rsid w:val="0035157C"/>
    <w:rsid w:val="00352344"/>
    <w:rsid w:val="003540C9"/>
    <w:rsid w:val="0035449F"/>
    <w:rsid w:val="00356C1D"/>
    <w:rsid w:val="00356D10"/>
    <w:rsid w:val="003632FB"/>
    <w:rsid w:val="00365B9C"/>
    <w:rsid w:val="0037261A"/>
    <w:rsid w:val="0037538A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43F"/>
    <w:rsid w:val="003B0D76"/>
    <w:rsid w:val="003C18F2"/>
    <w:rsid w:val="003C1CBC"/>
    <w:rsid w:val="003C387E"/>
    <w:rsid w:val="003C4A72"/>
    <w:rsid w:val="003C58DC"/>
    <w:rsid w:val="003D10AF"/>
    <w:rsid w:val="003F6C4B"/>
    <w:rsid w:val="0040115B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61DF"/>
    <w:rsid w:val="00530090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67F10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2B5B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293B"/>
    <w:rsid w:val="00674A72"/>
    <w:rsid w:val="0068278F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298B"/>
    <w:rsid w:val="006E2C65"/>
    <w:rsid w:val="006E3A5E"/>
    <w:rsid w:val="006E441D"/>
    <w:rsid w:val="006F2A86"/>
    <w:rsid w:val="006F6E2A"/>
    <w:rsid w:val="007041C7"/>
    <w:rsid w:val="00707B15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37A9E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163D"/>
    <w:rsid w:val="00766D42"/>
    <w:rsid w:val="00766DCF"/>
    <w:rsid w:val="007724E8"/>
    <w:rsid w:val="007744F8"/>
    <w:rsid w:val="00774EC3"/>
    <w:rsid w:val="00776456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C06D6"/>
    <w:rsid w:val="007C1F35"/>
    <w:rsid w:val="007C414E"/>
    <w:rsid w:val="007C6B6F"/>
    <w:rsid w:val="007C7587"/>
    <w:rsid w:val="007D2F49"/>
    <w:rsid w:val="007D5E6A"/>
    <w:rsid w:val="007D6B60"/>
    <w:rsid w:val="007D6CCE"/>
    <w:rsid w:val="007E11D1"/>
    <w:rsid w:val="007E27BA"/>
    <w:rsid w:val="007E69B1"/>
    <w:rsid w:val="007F0815"/>
    <w:rsid w:val="007F0E1C"/>
    <w:rsid w:val="007F3167"/>
    <w:rsid w:val="007F6679"/>
    <w:rsid w:val="007F6CD8"/>
    <w:rsid w:val="007F7983"/>
    <w:rsid w:val="008005B2"/>
    <w:rsid w:val="00801582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224C"/>
    <w:rsid w:val="00833279"/>
    <w:rsid w:val="008334B8"/>
    <w:rsid w:val="00835879"/>
    <w:rsid w:val="008370DC"/>
    <w:rsid w:val="008378F8"/>
    <w:rsid w:val="00841775"/>
    <w:rsid w:val="00843083"/>
    <w:rsid w:val="00846EB4"/>
    <w:rsid w:val="00852D33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33C8"/>
    <w:rsid w:val="009408C1"/>
    <w:rsid w:val="00940F6A"/>
    <w:rsid w:val="00941E3D"/>
    <w:rsid w:val="00942CB3"/>
    <w:rsid w:val="00945915"/>
    <w:rsid w:val="00945E8B"/>
    <w:rsid w:val="00951E16"/>
    <w:rsid w:val="009536B2"/>
    <w:rsid w:val="009537F8"/>
    <w:rsid w:val="009547B9"/>
    <w:rsid w:val="00954C67"/>
    <w:rsid w:val="0096255B"/>
    <w:rsid w:val="00965017"/>
    <w:rsid w:val="00965FEE"/>
    <w:rsid w:val="009716DE"/>
    <w:rsid w:val="009749F9"/>
    <w:rsid w:val="00983E81"/>
    <w:rsid w:val="00995AC1"/>
    <w:rsid w:val="009979F2"/>
    <w:rsid w:val="00997FD4"/>
    <w:rsid w:val="009A4E11"/>
    <w:rsid w:val="009A5A7D"/>
    <w:rsid w:val="009A70D2"/>
    <w:rsid w:val="009A7E89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E7E86"/>
    <w:rsid w:val="009F0560"/>
    <w:rsid w:val="009F0875"/>
    <w:rsid w:val="009F43B6"/>
    <w:rsid w:val="00A017B6"/>
    <w:rsid w:val="00A02E7C"/>
    <w:rsid w:val="00A03456"/>
    <w:rsid w:val="00A054A3"/>
    <w:rsid w:val="00A060C5"/>
    <w:rsid w:val="00A15ECA"/>
    <w:rsid w:val="00A221F9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6474A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56D7"/>
    <w:rsid w:val="00B06BD1"/>
    <w:rsid w:val="00B13414"/>
    <w:rsid w:val="00B14598"/>
    <w:rsid w:val="00B146CA"/>
    <w:rsid w:val="00B15263"/>
    <w:rsid w:val="00B17F41"/>
    <w:rsid w:val="00B24DBD"/>
    <w:rsid w:val="00B27832"/>
    <w:rsid w:val="00B27A4B"/>
    <w:rsid w:val="00B30B62"/>
    <w:rsid w:val="00B4097C"/>
    <w:rsid w:val="00B47687"/>
    <w:rsid w:val="00B47B12"/>
    <w:rsid w:val="00B53603"/>
    <w:rsid w:val="00B53924"/>
    <w:rsid w:val="00B6276C"/>
    <w:rsid w:val="00B64FA6"/>
    <w:rsid w:val="00B66564"/>
    <w:rsid w:val="00B6762B"/>
    <w:rsid w:val="00B71E56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7F4D"/>
    <w:rsid w:val="00BD17EE"/>
    <w:rsid w:val="00BE14A6"/>
    <w:rsid w:val="00BE21B5"/>
    <w:rsid w:val="00BE63DA"/>
    <w:rsid w:val="00BF41D3"/>
    <w:rsid w:val="00BF4A1A"/>
    <w:rsid w:val="00C02593"/>
    <w:rsid w:val="00C05B3C"/>
    <w:rsid w:val="00C12444"/>
    <w:rsid w:val="00C173A9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34AA"/>
    <w:rsid w:val="00CC51B6"/>
    <w:rsid w:val="00CF04BA"/>
    <w:rsid w:val="00CF0F7B"/>
    <w:rsid w:val="00CF114D"/>
    <w:rsid w:val="00CF62C3"/>
    <w:rsid w:val="00D0052E"/>
    <w:rsid w:val="00D03A78"/>
    <w:rsid w:val="00D0407F"/>
    <w:rsid w:val="00D07197"/>
    <w:rsid w:val="00D13C9E"/>
    <w:rsid w:val="00D143B7"/>
    <w:rsid w:val="00D16A83"/>
    <w:rsid w:val="00D21EFA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39E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273C"/>
    <w:rsid w:val="00E749DB"/>
    <w:rsid w:val="00E74A87"/>
    <w:rsid w:val="00E75B07"/>
    <w:rsid w:val="00E81676"/>
    <w:rsid w:val="00E85925"/>
    <w:rsid w:val="00E87581"/>
    <w:rsid w:val="00E9197D"/>
    <w:rsid w:val="00E91F28"/>
    <w:rsid w:val="00E933BE"/>
    <w:rsid w:val="00E95230"/>
    <w:rsid w:val="00E95E0E"/>
    <w:rsid w:val="00EA2A05"/>
    <w:rsid w:val="00EA4773"/>
    <w:rsid w:val="00EA62C5"/>
    <w:rsid w:val="00EB1181"/>
    <w:rsid w:val="00EB192A"/>
    <w:rsid w:val="00ED15E6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4D8"/>
    <w:rsid w:val="00F7315F"/>
    <w:rsid w:val="00F731D3"/>
    <w:rsid w:val="00F7475F"/>
    <w:rsid w:val="00F8251B"/>
    <w:rsid w:val="00F8266E"/>
    <w:rsid w:val="00F830A4"/>
    <w:rsid w:val="00F8324E"/>
    <w:rsid w:val="00F87CE8"/>
    <w:rsid w:val="00F90C2F"/>
    <w:rsid w:val="00F95C1F"/>
    <w:rsid w:val="00FA6406"/>
    <w:rsid w:val="00FB266B"/>
    <w:rsid w:val="00FB2A8E"/>
    <w:rsid w:val="00FB6ACF"/>
    <w:rsid w:val="00FB70AE"/>
    <w:rsid w:val="00FC04E4"/>
    <w:rsid w:val="00FC6ECF"/>
    <w:rsid w:val="00FD0056"/>
    <w:rsid w:val="00FD03B3"/>
    <w:rsid w:val="00FD44DE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,A_wyliczenie,K-P_odwolanie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uiPriority w:val="34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102</cp:revision>
  <cp:lastPrinted>2021-04-01T08:40:00Z</cp:lastPrinted>
  <dcterms:created xsi:type="dcterms:W3CDTF">2020-08-27T09:42:00Z</dcterms:created>
  <dcterms:modified xsi:type="dcterms:W3CDTF">2024-07-31T09:49:00Z</dcterms:modified>
</cp:coreProperties>
</file>